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57D" w:rsidRDefault="00C010F3">
      <w:pPr>
        <w:pStyle w:val="Titre"/>
        <w:jc w:val="center"/>
      </w:pPr>
      <w:r>
        <w:t>Title of the Manuscript</w:t>
      </w:r>
    </w:p>
    <w:p w:rsidR="00D0357D" w:rsidRDefault="00C010F3">
      <w:pPr>
        <w:jc w:val="center"/>
      </w:pPr>
      <w:r>
        <w:rPr>
          <w:b/>
        </w:rPr>
        <w:t>Author One1, Author Two2, Author Three3</w:t>
      </w:r>
    </w:p>
    <w:p w:rsidR="00D0357D" w:rsidRDefault="00C010F3">
      <w:pPr>
        <w:jc w:val="center"/>
      </w:pPr>
      <w:r>
        <w:t>1 Affiliation, Institution, City, Country</w:t>
      </w:r>
    </w:p>
    <w:p w:rsidR="00D0357D" w:rsidRDefault="00C010F3">
      <w:pPr>
        <w:jc w:val="center"/>
      </w:pPr>
      <w:r>
        <w:t>2 Affiliation, Institution, City, Country</w:t>
      </w:r>
    </w:p>
    <w:p w:rsidR="00D0357D" w:rsidRDefault="00C010F3">
      <w:pPr>
        <w:jc w:val="center"/>
      </w:pPr>
      <w:r>
        <w:t>3 Affiliation, Institution, City, Country</w:t>
      </w:r>
    </w:p>
    <w:p w:rsidR="00D0357D" w:rsidRDefault="00C010F3">
      <w:pPr>
        <w:jc w:val="center"/>
      </w:pPr>
      <w:r>
        <w:t>Corresponding author: email@example.com</w:t>
      </w:r>
    </w:p>
    <w:p w:rsidR="00D0357D" w:rsidRDefault="00D0357D"/>
    <w:p w:rsidR="00D0357D" w:rsidRDefault="00C010F3">
      <w:pPr>
        <w:pStyle w:val="Titre1"/>
      </w:pPr>
      <w:r>
        <w:t>Abstract</w:t>
      </w:r>
    </w:p>
    <w:p w:rsidR="00D0357D" w:rsidRDefault="00C010F3">
      <w:r>
        <w:t>Provide a concise summary of the research including the objective, methodology, key results, and main conclusions. The abstract should typically be between 150 and 250 words.</w:t>
      </w:r>
    </w:p>
    <w:p w:rsidR="00D0357D" w:rsidRDefault="00C010F3">
      <w:r>
        <w:t>Keywords: keyword1; keyword2; keyword3; keyword4; keyword5</w:t>
      </w:r>
    </w:p>
    <w:p w:rsidR="00D0357D" w:rsidRDefault="00C010F3">
      <w:pPr>
        <w:pStyle w:val="Titre1"/>
      </w:pPr>
      <w:r>
        <w:t>1. Introduction</w:t>
      </w:r>
    </w:p>
    <w:p w:rsidR="00D0357D" w:rsidRDefault="00C010F3">
      <w:r>
        <w:t>Introduce the research problem, background, and motivation. Present the state of the art and clearly define the objectives and contributions of the paper.</w:t>
      </w:r>
    </w:p>
    <w:p w:rsidR="00D0357D" w:rsidRDefault="00C010F3">
      <w:pPr>
        <w:pStyle w:val="Titre1"/>
      </w:pPr>
      <w:r>
        <w:t>2. Methodology and Modeling</w:t>
      </w:r>
    </w:p>
    <w:p w:rsidR="00D0357D" w:rsidRDefault="00C010F3">
      <w:r>
        <w:t>Describe the theoretical framework, models, algorithms, or experimental procedures used in the study. Mathematical formulations and assumptions should be clearly explained.</w:t>
      </w:r>
    </w:p>
    <w:p w:rsidR="00D0357D" w:rsidRDefault="00C010F3">
      <w:pPr>
        <w:pStyle w:val="Titre1"/>
      </w:pPr>
      <w:r>
        <w:t>3. Experimental Setup / Case Study</w:t>
      </w:r>
    </w:p>
    <w:p w:rsidR="00D0357D" w:rsidRDefault="00C010F3">
      <w:r>
        <w:t>Describe datasets, simulation environments, experimental configurations, or case studies used to validate the proposed approach.</w:t>
      </w:r>
    </w:p>
    <w:p w:rsidR="00D0357D" w:rsidRDefault="00C010F3">
      <w:pPr>
        <w:pStyle w:val="Titre1"/>
      </w:pPr>
      <w:r>
        <w:t>4. Results and Discussion</w:t>
      </w:r>
    </w:p>
    <w:p w:rsidR="00D0357D" w:rsidRDefault="00C010F3">
      <w:r>
        <w:t>Present the results of the study using figures, tables, and quantitative analysis. Discuss the significance of the findings and compare them with existing work.</w:t>
      </w:r>
    </w:p>
    <w:p w:rsidR="00D0357D" w:rsidRDefault="00C010F3">
      <w:pPr>
        <w:pStyle w:val="Titre1"/>
      </w:pPr>
      <w:r>
        <w:lastRenderedPageBreak/>
        <w:t>5. Conclusion</w:t>
      </w:r>
    </w:p>
    <w:p w:rsidR="00D0357D" w:rsidRDefault="00C010F3">
      <w:r>
        <w:t>Summarize the main contributions and results of the work. Highlight the significance of the research and possible future research directions.</w:t>
      </w:r>
    </w:p>
    <w:p w:rsidR="00D0357D" w:rsidRDefault="00C010F3">
      <w:pPr>
        <w:pStyle w:val="Titre1"/>
      </w:pPr>
      <w:r>
        <w:t>Acknowledgments</w:t>
      </w:r>
    </w:p>
    <w:p w:rsidR="00D0357D" w:rsidRDefault="00C010F3">
      <w:r>
        <w:t>Optional section. Acknowledge funding agencies, institutions, or individuals who contributed to the research.</w:t>
      </w:r>
    </w:p>
    <w:p w:rsidR="00D0357D" w:rsidRDefault="00C010F3">
      <w:pPr>
        <w:pStyle w:val="Titre1"/>
      </w:pPr>
      <w:r>
        <w:t>References</w:t>
      </w:r>
    </w:p>
    <w:p w:rsidR="00D0357D" w:rsidRDefault="00C010F3">
      <w:r>
        <w:t>[1] Author, A., Author, B., Title of the paper, Journal Name, Volume(Issue), Pages, Year.</w:t>
      </w:r>
    </w:p>
    <w:p w:rsidR="00D0357D" w:rsidRDefault="00C010F3">
      <w:r>
        <w:t>[2] Author, A., Title of the book, Publisher, Year.</w:t>
      </w:r>
    </w:p>
    <w:sectPr w:rsidR="00D0357D" w:rsidSect="000D0B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67" w:bottom="1440" w:left="1418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8F0" w:rsidRDefault="007F38F0" w:rsidP="000D0BAC">
      <w:pPr>
        <w:spacing w:after="0" w:line="240" w:lineRule="auto"/>
      </w:pPr>
      <w:r>
        <w:separator/>
      </w:r>
    </w:p>
  </w:endnote>
  <w:endnote w:type="continuationSeparator" w:id="0">
    <w:p w:rsidR="007F38F0" w:rsidRDefault="007F38F0" w:rsidP="000D0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BAC" w:rsidRDefault="000D0BA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BAC" w:rsidRDefault="000D0BAC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BAC" w:rsidRDefault="000D0BA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8F0" w:rsidRDefault="007F38F0" w:rsidP="000D0BAC">
      <w:pPr>
        <w:spacing w:after="0" w:line="240" w:lineRule="auto"/>
      </w:pPr>
      <w:r>
        <w:separator/>
      </w:r>
    </w:p>
  </w:footnote>
  <w:footnote w:type="continuationSeparator" w:id="0">
    <w:p w:rsidR="007F38F0" w:rsidRDefault="007F38F0" w:rsidP="000D0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BAC" w:rsidRDefault="000D0BA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66D" w:rsidRPr="0029566D" w:rsidRDefault="0029566D" w:rsidP="0029566D">
    <w:pPr>
      <w:suppressAutoHyphens/>
      <w:bidi/>
      <w:spacing w:after="0"/>
      <w:ind w:left="-284"/>
      <w:jc w:val="center"/>
      <w:rPr>
        <w:rFonts w:ascii="Arial" w:eastAsia="Times New Roman" w:hAnsi="Arial" w:cs="Arial"/>
        <w:b/>
        <w:bCs/>
        <w:i/>
        <w:iCs/>
        <w:color w:val="002060"/>
        <w:sz w:val="19"/>
        <w:szCs w:val="19"/>
        <w:lang w:eastAsia="zh-CN"/>
      </w:rPr>
    </w:pPr>
    <w:r w:rsidRPr="0029566D">
      <w:rPr>
        <w:i/>
        <w:iCs/>
        <w:noProof/>
        <w:color w:val="002060"/>
        <w:lang w:val="fr-FR" w:eastAsia="fr-FR"/>
      </w:rPr>
      <w:drawing>
        <wp:anchor distT="0" distB="0" distL="114300" distR="114300" simplePos="0" relativeHeight="251667968" behindDoc="0" locked="0" layoutInCell="1" allowOverlap="1" wp14:anchorId="07F7CD13" wp14:editId="4882FF15">
          <wp:simplePos x="0" y="0"/>
          <wp:positionH relativeFrom="column">
            <wp:posOffset>5629910</wp:posOffset>
          </wp:positionH>
          <wp:positionV relativeFrom="paragraph">
            <wp:posOffset>-146685</wp:posOffset>
          </wp:positionV>
          <wp:extent cx="736600" cy="701040"/>
          <wp:effectExtent l="0" t="0" r="6350" b="3810"/>
          <wp:wrapSquare wrapText="bothSides"/>
          <wp:docPr id="18" name="Image 18" descr="C:\Users\I\Desktop\Nouvelle image bitma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I\Desktop\Nouvelle image bitma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60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566D">
      <w:rPr>
        <w:rFonts w:ascii="Arial" w:eastAsia="Times New Roman" w:hAnsi="Arial" w:cs="Arial"/>
        <w:b/>
        <w:bCs/>
        <w:i/>
        <w:iCs/>
        <w:color w:val="002060"/>
        <w:sz w:val="19"/>
        <w:szCs w:val="19"/>
        <w:lang w:eastAsia="zh-CN"/>
      </w:rPr>
      <w:t>International Journal of Intelligent</w:t>
    </w:r>
  </w:p>
  <w:p w:rsidR="0029566D" w:rsidRPr="0029566D" w:rsidRDefault="0029566D" w:rsidP="0029566D">
    <w:pPr>
      <w:suppressAutoHyphens/>
      <w:bidi/>
      <w:spacing w:after="0"/>
      <w:ind w:left="-284"/>
      <w:jc w:val="center"/>
      <w:rPr>
        <w:rFonts w:ascii="Arial" w:eastAsia="Times New Roman" w:hAnsi="Arial" w:cs="Arial"/>
        <w:b/>
        <w:bCs/>
        <w:i/>
        <w:iCs/>
        <w:color w:val="002060"/>
        <w:sz w:val="19"/>
        <w:szCs w:val="19"/>
        <w:lang w:eastAsia="zh-CN"/>
      </w:rPr>
    </w:pPr>
    <w:r w:rsidRPr="0029566D">
      <w:rPr>
        <w:rFonts w:ascii="Arial" w:eastAsia="Times New Roman" w:hAnsi="Arial" w:cs="Arial"/>
        <w:b/>
        <w:bCs/>
        <w:i/>
        <w:iCs/>
        <w:color w:val="002060"/>
        <w:sz w:val="19"/>
        <w:szCs w:val="19"/>
        <w:lang w:eastAsia="zh-CN"/>
      </w:rPr>
      <w:t>Systems, Mechanics and Energy (IJISME)</w:t>
    </w:r>
  </w:p>
  <w:p w:rsidR="0029566D" w:rsidRPr="000D0BAC" w:rsidRDefault="0029566D" w:rsidP="0029566D">
    <w:pPr>
      <w:suppressAutoHyphens/>
      <w:bidi/>
      <w:spacing w:after="0"/>
      <w:ind w:left="-284"/>
      <w:jc w:val="center"/>
      <w:rPr>
        <w:rFonts w:ascii="Cambria" w:eastAsia="MS Mincho" w:hAnsi="Cambria" w:cs="Times New Roman"/>
        <w:i/>
        <w:iCs/>
        <w:color w:val="002060"/>
        <w:sz w:val="24"/>
        <w:szCs w:val="24"/>
        <w:lang w:val="fr-FR" w:eastAsia="zh-CN"/>
      </w:rPr>
    </w:pPr>
    <w:r w:rsidRPr="000D0BAC">
      <w:rPr>
        <w:rFonts w:ascii="Times New Roman" w:eastAsia="Times New Roman" w:hAnsi="Times New Roman" w:cs="Times New Roman"/>
        <w:i/>
        <w:iCs/>
        <w:color w:val="002060"/>
        <w:sz w:val="19"/>
        <w:szCs w:val="19"/>
        <w:lang w:eastAsia="zh-CN"/>
      </w:rPr>
      <w:t>Vol.1, No</w:t>
    </w:r>
    <w:r w:rsidRPr="000D0BAC">
      <w:rPr>
        <w:rFonts w:ascii="Times New Roman" w:eastAsia="Times New Roman" w:hAnsi="Times New Roman" w:cs="Times New Roman"/>
        <w:i/>
        <w:iCs/>
        <w:color w:val="002060"/>
        <w:sz w:val="19"/>
        <w:szCs w:val="19"/>
        <w:lang w:val="fr-FR" w:eastAsia="zh-CN"/>
      </w:rPr>
      <w:t xml:space="preserve">01, </w:t>
    </w:r>
    <w:proofErr w:type="spellStart"/>
    <w:r w:rsidRPr="000D0BAC">
      <w:rPr>
        <w:rFonts w:ascii="Times New Roman" w:eastAsia="Times New Roman" w:hAnsi="Times New Roman" w:cs="Times New Roman"/>
        <w:i/>
        <w:iCs/>
        <w:color w:val="002060"/>
        <w:sz w:val="19"/>
        <w:szCs w:val="19"/>
        <w:lang w:val="fr-FR" w:eastAsia="zh-CN"/>
      </w:rPr>
      <w:t>December</w:t>
    </w:r>
    <w:proofErr w:type="spellEnd"/>
    <w:r w:rsidRPr="000D0BAC">
      <w:rPr>
        <w:rFonts w:ascii="Times New Roman" w:eastAsia="Times New Roman" w:hAnsi="Times New Roman" w:cs="Times New Roman"/>
        <w:i/>
        <w:iCs/>
        <w:color w:val="002060"/>
        <w:sz w:val="19"/>
        <w:szCs w:val="19"/>
        <w:lang w:val="fr-FR" w:eastAsia="zh-CN"/>
      </w:rPr>
      <w:t xml:space="preserve"> 202</w:t>
    </w:r>
    <w:r w:rsidRPr="0029566D">
      <w:rPr>
        <w:rFonts w:ascii="Times New Roman" w:eastAsia="Times New Roman" w:hAnsi="Times New Roman" w:cs="Times New Roman"/>
        <w:i/>
        <w:iCs/>
        <w:color w:val="002060"/>
        <w:sz w:val="19"/>
        <w:szCs w:val="19"/>
        <w:lang w:val="fr-FR" w:eastAsia="zh-CN"/>
      </w:rPr>
      <w:t>6</w:t>
    </w:r>
  </w:p>
  <w:p w:rsidR="0029566D" w:rsidRDefault="0029566D" w:rsidP="0029566D">
    <w:pPr>
      <w:pStyle w:val="En-tte"/>
    </w:pPr>
    <w:r w:rsidRPr="0029566D">
      <w:rPr>
        <w:rFonts w:ascii="Times New Roman" w:eastAsia="Times New Roman" w:hAnsi="Times New Roman" w:cs="Times New Roman"/>
        <w:noProof/>
        <w:color w:val="002060"/>
        <w:sz w:val="19"/>
        <w:szCs w:val="19"/>
        <w:lang w:val="fr-FR" w:eastAsia="fr-F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216FF1E" wp14:editId="57460C4C">
              <wp:simplePos x="0" y="0"/>
              <wp:positionH relativeFrom="column">
                <wp:posOffset>-218091</wp:posOffset>
              </wp:positionH>
              <wp:positionV relativeFrom="paragraph">
                <wp:posOffset>160020</wp:posOffset>
              </wp:positionV>
              <wp:extent cx="6433185" cy="0"/>
              <wp:effectExtent l="0" t="0" r="24765" b="19050"/>
              <wp:wrapNone/>
              <wp:docPr id="1" name="Connecteur droi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3318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030763" id="Connecteur droit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7.15pt,12.6pt" to="489.4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" strokecolor="#4f81bd [3204]" strokeweight="1pt">
              <v:stroke joinstyle="miter"/>
            </v:line>
          </w:pict>
        </mc:Fallback>
      </mc:AlternateContent>
    </w:r>
  </w:p>
  <w:p w:rsidR="000D0BAC" w:rsidRPr="000D0BAC" w:rsidRDefault="000D0BAC" w:rsidP="000D0BAC">
    <w:pPr>
      <w:suppressAutoHyphens/>
      <w:bidi/>
      <w:spacing w:after="0"/>
      <w:ind w:left="-284"/>
      <w:rPr>
        <w:rFonts w:ascii="Cambria" w:eastAsia="MS Mincho" w:hAnsi="Cambria" w:cs="Times New Roman"/>
        <w:sz w:val="24"/>
        <w:szCs w:val="24"/>
        <w:lang w:val="fr-FR" w:eastAsia="zh-CN"/>
      </w:rPr>
    </w:pPr>
  </w:p>
  <w:p w:rsidR="000D0BAC" w:rsidRDefault="000D0BAC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BAC" w:rsidRDefault="000D0BA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D0BAC"/>
    <w:rsid w:val="0015074B"/>
    <w:rsid w:val="0029566D"/>
    <w:rsid w:val="0029639D"/>
    <w:rsid w:val="00326F90"/>
    <w:rsid w:val="007F38F0"/>
    <w:rsid w:val="00AA1D8D"/>
    <w:rsid w:val="00B47730"/>
    <w:rsid w:val="00C010F3"/>
    <w:rsid w:val="00CB0664"/>
    <w:rsid w:val="00D0357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300"/>
  <w15:docId w15:val="{C2A0E3E3-6F34-4C75-9272-96C6B650A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C6A81D4-7EC5-4919-833C-6279901B4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251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1629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</cp:lastModifiedBy>
  <cp:revision>3</cp:revision>
  <dcterms:created xsi:type="dcterms:W3CDTF">2013-12-23T23:15:00Z</dcterms:created>
  <dcterms:modified xsi:type="dcterms:W3CDTF">2026-03-14T22:14:00Z</dcterms:modified>
  <cp:category/>
</cp:coreProperties>
</file>